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6"/>
        <w:gridCol w:w="2240"/>
        <w:gridCol w:w="350"/>
        <w:gridCol w:w="6402"/>
      </w:tblGrid>
      <w:tr w:rsidR="007727A7" w:rsidRPr="00794880" w14:paraId="32ADF3EB" w14:textId="77777777" w:rsidTr="0039012E">
        <w:trPr>
          <w:cantSplit/>
          <w:trHeight w:val="993"/>
        </w:trPr>
        <w:tc>
          <w:tcPr>
            <w:tcW w:w="1016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606A803A" w14:textId="77777777" w:rsidR="007727A7" w:rsidRPr="00794880" w:rsidRDefault="007727A7" w:rsidP="0039012E">
            <w:pPr>
              <w:tabs>
                <w:tab w:val="center" w:pos="424"/>
              </w:tabs>
              <w:rPr>
                <w:rFonts w:cs="Times New Roman"/>
                <w:b/>
                <w:sz w:val="12"/>
                <w:szCs w:val="12"/>
              </w:rPr>
            </w:pPr>
            <w:r w:rsidRPr="00794880">
              <w:rPr>
                <w:rFonts w:cs="Times New Roman"/>
                <w:b/>
                <w:sz w:val="12"/>
                <w:szCs w:val="12"/>
              </w:rPr>
              <w:tab/>
            </w:r>
            <w:r w:rsidRPr="00794880">
              <w:rPr>
                <w:rFonts w:cs="Times New Roman"/>
                <w:noProof/>
              </w:rPr>
              <w:drawing>
                <wp:inline distT="0" distB="0" distL="0" distR="0" wp14:anchorId="1982593F" wp14:editId="38A68DAB">
                  <wp:extent cx="487680" cy="556260"/>
                  <wp:effectExtent l="0" t="0" r="7620" b="7620"/>
                  <wp:docPr id="2318187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4880">
              <w:rPr>
                <w:rFonts w:cs="Times New Roman"/>
                <w:b/>
                <w:sz w:val="12"/>
                <w:szCs w:val="12"/>
              </w:rPr>
              <w:t> </w:t>
            </w:r>
          </w:p>
        </w:tc>
        <w:tc>
          <w:tcPr>
            <w:tcW w:w="2240" w:type="dxa"/>
          </w:tcPr>
          <w:p w14:paraId="70C62B20" w14:textId="77777777" w:rsidR="007727A7" w:rsidRPr="005A7022" w:rsidRDefault="007727A7" w:rsidP="0039012E">
            <w:pPr>
              <w:tabs>
                <w:tab w:val="center" w:pos="2160"/>
                <w:tab w:val="center" w:pos="6660"/>
              </w:tabs>
              <w:spacing w:after="0"/>
              <w:ind w:left="-96"/>
              <w:jc w:val="center"/>
              <w:rPr>
                <w:rFonts w:cs="Times New Roman"/>
                <w:b/>
                <w:caps/>
                <w:spacing w:val="-8"/>
                <w:sz w:val="24"/>
                <w:szCs w:val="24"/>
              </w:rPr>
            </w:pPr>
            <w:r w:rsidRPr="005A7022">
              <w:rPr>
                <w:rFonts w:cs="Times New Roman"/>
                <w:b/>
                <w:caps/>
                <w:spacing w:val="-8"/>
                <w:sz w:val="24"/>
                <w:szCs w:val="24"/>
              </w:rPr>
              <w:t>CÔNG TY CỔ PHẦN</w:t>
            </w:r>
          </w:p>
          <w:p w14:paraId="7D7166B4" w14:textId="77777777" w:rsidR="007727A7" w:rsidRPr="00B83597" w:rsidRDefault="007727A7" w:rsidP="0039012E">
            <w:pPr>
              <w:spacing w:after="0"/>
              <w:jc w:val="center"/>
              <w:rPr>
                <w:rFonts w:cs="Times New Roman"/>
                <w:bCs/>
                <w:caps/>
                <w:spacing w:val="-8"/>
                <w:sz w:val="24"/>
                <w:szCs w:val="24"/>
              </w:rPr>
            </w:pPr>
            <w:r w:rsidRPr="005A7022">
              <w:rPr>
                <w:rFonts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895B368" wp14:editId="52109843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186689</wp:posOffset>
                      </wp:positionV>
                      <wp:extent cx="539750" cy="0"/>
                      <wp:effectExtent l="0" t="0" r="0" b="0"/>
                      <wp:wrapNone/>
                      <wp:docPr id="330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C4A283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4.9pt,14.7pt" to="77.4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"/>
                  </w:pict>
                </mc:Fallback>
              </mc:AlternateContent>
            </w:r>
            <w:r w:rsidRPr="005A7022">
              <w:rPr>
                <w:rFonts w:cs="Times New Roman"/>
                <w:b/>
                <w:caps/>
                <w:spacing w:val="-8"/>
                <w:sz w:val="24"/>
                <w:szCs w:val="24"/>
              </w:rPr>
              <w:t>XÂY DỰNG 47</w:t>
            </w:r>
          </w:p>
        </w:tc>
        <w:tc>
          <w:tcPr>
            <w:tcW w:w="35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14:paraId="027DFFCE" w14:textId="77777777" w:rsidR="007727A7" w:rsidRPr="00B83597" w:rsidRDefault="007727A7" w:rsidP="0039012E">
            <w:pPr>
              <w:spacing w:after="0"/>
              <w:jc w:val="center"/>
              <w:rPr>
                <w:rFonts w:cs="Times New Roman"/>
                <w:bCs/>
                <w:sz w:val="24"/>
                <w:szCs w:val="24"/>
                <w:lang w:val="vi-VN"/>
              </w:rPr>
            </w:pPr>
          </w:p>
          <w:p w14:paraId="36CB316B" w14:textId="77777777" w:rsidR="007727A7" w:rsidRPr="00B83597" w:rsidRDefault="007727A7" w:rsidP="0039012E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402" w:type="dxa"/>
          </w:tcPr>
          <w:p w14:paraId="2C339677" w14:textId="77777777" w:rsidR="007727A7" w:rsidRPr="005A7022" w:rsidRDefault="007727A7" w:rsidP="0039012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A7022">
              <w:rPr>
                <w:rFonts w:cs="Times New Roman"/>
                <w:b/>
                <w:sz w:val="24"/>
                <w:szCs w:val="24"/>
                <w:lang w:val="vi-VN"/>
              </w:rPr>
              <w:t>CỘNG HOÀ XÃ HỘI CHỦ NGHĨA VIỆT NAM</w:t>
            </w:r>
            <w:r w:rsidRPr="005A702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52200D60" w14:textId="77777777" w:rsidR="007727A7" w:rsidRPr="005A7022" w:rsidRDefault="007727A7" w:rsidP="0039012E">
            <w:pPr>
              <w:spacing w:after="0"/>
              <w:jc w:val="center"/>
              <w:rPr>
                <w:rFonts w:cs="Times New Roman"/>
                <w:szCs w:val="26"/>
              </w:rPr>
            </w:pPr>
            <w:r w:rsidRPr="005A7022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1AE295D" wp14:editId="7175CB9E">
                      <wp:simplePos x="0" y="0"/>
                      <wp:positionH relativeFrom="column">
                        <wp:posOffset>1035050</wp:posOffset>
                      </wp:positionH>
                      <wp:positionV relativeFrom="paragraph">
                        <wp:posOffset>204470</wp:posOffset>
                      </wp:positionV>
                      <wp:extent cx="1981200" cy="0"/>
                      <wp:effectExtent l="0" t="0" r="0" b="0"/>
                      <wp:wrapNone/>
                      <wp:docPr id="328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5A3562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.5pt,16.1pt" to="237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"/>
                  </w:pict>
                </mc:Fallback>
              </mc:AlternateContent>
            </w:r>
            <w:r w:rsidRPr="005A7022">
              <w:rPr>
                <w:rFonts w:cs="Times New Roman"/>
                <w:bCs/>
                <w:szCs w:val="26"/>
                <w:lang w:val="vi-VN"/>
              </w:rPr>
              <w:t>Độc lập - Tự do - Hạnh phúc</w:t>
            </w:r>
            <w:r w:rsidRPr="005A7022">
              <w:rPr>
                <w:rFonts w:cs="Times New Roman"/>
                <w:bCs/>
                <w:szCs w:val="26"/>
              </w:rPr>
              <w:t xml:space="preserve"> </w:t>
            </w:r>
          </w:p>
        </w:tc>
      </w:tr>
      <w:tr w:rsidR="007727A7" w:rsidRPr="00794880" w14:paraId="06377B50" w14:textId="77777777" w:rsidTr="0039012E">
        <w:trPr>
          <w:cantSplit/>
          <w:trHeight w:val="272"/>
        </w:trPr>
        <w:tc>
          <w:tcPr>
            <w:tcW w:w="3606" w:type="dxa"/>
            <w:gridSpan w:val="3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14:paraId="56734241" w14:textId="7109DFB0" w:rsidR="007727A7" w:rsidRPr="005A7022" w:rsidRDefault="003F28EF" w:rsidP="0039012E">
            <w:pPr>
              <w:rPr>
                <w:rFonts w:cs="Times New Roman"/>
                <w:bCs/>
                <w:szCs w:val="26"/>
              </w:rPr>
            </w:pPr>
            <w:r>
              <w:rPr>
                <w:rFonts w:cs="Times New Roman"/>
                <w:bCs/>
                <w:szCs w:val="26"/>
                <w:lang w:val="vi-VN"/>
              </w:rPr>
              <w:t xml:space="preserve">     </w:t>
            </w:r>
            <w:r w:rsidR="007727A7" w:rsidRPr="005A7022">
              <w:rPr>
                <w:rFonts w:cs="Times New Roman"/>
                <w:bCs/>
                <w:szCs w:val="26"/>
                <w:lang w:val="en-GB"/>
              </w:rPr>
              <w:t xml:space="preserve"> </w:t>
            </w:r>
            <w:proofErr w:type="spellStart"/>
            <w:r w:rsidR="007727A7" w:rsidRPr="005A7022">
              <w:rPr>
                <w:rFonts w:cs="Times New Roman"/>
                <w:bCs/>
                <w:szCs w:val="26"/>
                <w:lang w:val="en-GB"/>
              </w:rPr>
              <w:t>Số</w:t>
            </w:r>
            <w:proofErr w:type="spellEnd"/>
            <w:r w:rsidR="007727A7">
              <w:rPr>
                <w:rFonts w:cs="Times New Roman"/>
                <w:bCs/>
                <w:szCs w:val="26"/>
                <w:lang w:val="en-GB"/>
              </w:rPr>
              <w:t xml:space="preserve">: </w:t>
            </w:r>
            <w:r w:rsidR="004733C1">
              <w:rPr>
                <w:rFonts w:cs="Times New Roman"/>
                <w:bCs/>
                <w:szCs w:val="26"/>
                <w:lang w:val="en-GB"/>
              </w:rPr>
              <w:t xml:space="preserve">      </w:t>
            </w:r>
            <w:r>
              <w:rPr>
                <w:rFonts w:cs="Times New Roman"/>
                <w:bCs/>
                <w:szCs w:val="26"/>
                <w:lang w:val="vi-VN"/>
              </w:rPr>
              <w:t xml:space="preserve"> </w:t>
            </w:r>
            <w:r w:rsidR="004733C1">
              <w:rPr>
                <w:rFonts w:cs="Times New Roman"/>
                <w:bCs/>
                <w:szCs w:val="26"/>
                <w:lang w:val="en-GB"/>
              </w:rPr>
              <w:t xml:space="preserve">    </w:t>
            </w:r>
            <w:r w:rsidR="007727A7">
              <w:rPr>
                <w:rFonts w:cs="Times New Roman"/>
                <w:bCs/>
                <w:szCs w:val="26"/>
                <w:lang w:val="en-GB"/>
              </w:rPr>
              <w:t>/2025/CC47-BĐT</w:t>
            </w:r>
          </w:p>
        </w:tc>
        <w:tc>
          <w:tcPr>
            <w:tcW w:w="6402" w:type="dxa"/>
            <w:vAlign w:val="center"/>
          </w:tcPr>
          <w:p w14:paraId="1EC1A72F" w14:textId="18338861" w:rsidR="007727A7" w:rsidRPr="005A7022" w:rsidRDefault="007727A7" w:rsidP="0039012E">
            <w:pPr>
              <w:jc w:val="center"/>
              <w:rPr>
                <w:rFonts w:cs="Times New Roman"/>
                <w:bCs/>
                <w:iCs/>
                <w:szCs w:val="26"/>
              </w:rPr>
            </w:pPr>
            <w:r w:rsidRPr="005A7022">
              <w:rPr>
                <w:rFonts w:cs="Times New Roman"/>
                <w:bCs/>
                <w:i/>
                <w:iCs/>
                <w:szCs w:val="26"/>
              </w:rPr>
              <w:t xml:space="preserve">           </w:t>
            </w:r>
            <w:r>
              <w:rPr>
                <w:rFonts w:cs="Times New Roman"/>
                <w:bCs/>
                <w:i/>
                <w:iCs/>
                <w:szCs w:val="26"/>
              </w:rPr>
              <w:t>Gia Lai</w:t>
            </w:r>
            <w:r w:rsidRPr="005A7022">
              <w:rPr>
                <w:rFonts w:cs="Times New Roman"/>
                <w:bCs/>
                <w:i/>
                <w:iCs/>
                <w:szCs w:val="26"/>
                <w:lang w:val="vi-VN"/>
              </w:rPr>
              <w:t>, ngày</w:t>
            </w:r>
            <w:r w:rsidRPr="005A7022">
              <w:rPr>
                <w:rFonts w:cs="Times New Roman"/>
                <w:bCs/>
                <w:i/>
                <w:iCs/>
                <w:szCs w:val="26"/>
              </w:rPr>
              <w:t xml:space="preserve"> </w:t>
            </w:r>
            <w:r w:rsidR="00994270">
              <w:rPr>
                <w:rFonts w:cs="Times New Roman"/>
                <w:bCs/>
                <w:i/>
                <w:iCs/>
                <w:szCs w:val="26"/>
              </w:rPr>
              <w:t>31</w:t>
            </w:r>
            <w:r w:rsidRPr="005A7022">
              <w:rPr>
                <w:rFonts w:cs="Times New Roman"/>
                <w:bCs/>
                <w:i/>
                <w:iCs/>
                <w:szCs w:val="26"/>
                <w:lang w:val="vi-VN"/>
              </w:rPr>
              <w:t xml:space="preserve"> tháng</w:t>
            </w:r>
            <w:r w:rsidR="00994270">
              <w:rPr>
                <w:rFonts w:cs="Times New Roman"/>
                <w:bCs/>
                <w:i/>
                <w:iCs/>
                <w:szCs w:val="26"/>
              </w:rPr>
              <w:t xml:space="preserve"> 10 </w:t>
            </w:r>
            <w:r w:rsidRPr="005A7022">
              <w:rPr>
                <w:rFonts w:cs="Times New Roman"/>
                <w:bCs/>
                <w:i/>
                <w:iCs/>
                <w:szCs w:val="26"/>
                <w:lang w:val="vi-VN"/>
              </w:rPr>
              <w:t>năm 202</w:t>
            </w:r>
            <w:r w:rsidRPr="005A7022">
              <w:rPr>
                <w:rFonts w:cs="Times New Roman"/>
                <w:bCs/>
                <w:i/>
                <w:iCs/>
                <w:szCs w:val="26"/>
              </w:rPr>
              <w:t>5</w:t>
            </w:r>
          </w:p>
        </w:tc>
      </w:tr>
    </w:tbl>
    <w:p w14:paraId="2A69FFA8" w14:textId="77777777" w:rsidR="00593C4F" w:rsidRDefault="00000000" w:rsidP="00593C4F">
      <w:pPr>
        <w:spacing w:after="60"/>
        <w:jc w:val="center"/>
        <w:rPr>
          <w:b/>
          <w:lang w:val="vi-VN"/>
        </w:rPr>
      </w:pPr>
      <w:r>
        <w:rPr>
          <w:b/>
        </w:rPr>
        <w:br/>
        <w:t>THƯ THÔNG BÁO GIA HẠN THỜI GIAN MỞ THẦU</w:t>
      </w:r>
    </w:p>
    <w:p w14:paraId="3F81A17B" w14:textId="6BADEED8" w:rsidR="00593C4F" w:rsidRPr="00593C4F" w:rsidRDefault="00593C4F" w:rsidP="00593C4F">
      <w:pPr>
        <w:spacing w:line="240" w:lineRule="auto"/>
        <w:ind w:left="567" w:right="566"/>
        <w:jc w:val="center"/>
        <w:rPr>
          <w:b/>
          <w:bCs/>
          <w:i/>
          <w:iCs/>
        </w:rPr>
      </w:pPr>
      <w:proofErr w:type="spellStart"/>
      <w:r w:rsidRPr="00593C4F">
        <w:rPr>
          <w:b/>
          <w:bCs/>
          <w:i/>
          <w:iCs/>
        </w:rPr>
        <w:t>Gói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thầu</w:t>
      </w:r>
      <w:proofErr w:type="spellEnd"/>
      <w:r w:rsidRPr="00593C4F">
        <w:rPr>
          <w:b/>
          <w:bCs/>
          <w:i/>
          <w:iCs/>
        </w:rPr>
        <w:t xml:space="preserve">: Cung </w:t>
      </w:r>
      <w:proofErr w:type="spellStart"/>
      <w:r w:rsidRPr="00593C4F">
        <w:rPr>
          <w:b/>
          <w:bCs/>
          <w:i/>
          <w:iCs/>
        </w:rPr>
        <w:t>cấp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dịch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vụ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bảo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hiểm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xe</w:t>
      </w:r>
      <w:proofErr w:type="spellEnd"/>
      <w:r w:rsidRPr="00593C4F">
        <w:rPr>
          <w:b/>
          <w:bCs/>
          <w:i/>
          <w:iCs/>
        </w:rPr>
        <w:t xml:space="preserve"> ô </w:t>
      </w:r>
      <w:proofErr w:type="spellStart"/>
      <w:r w:rsidRPr="00593C4F">
        <w:rPr>
          <w:b/>
          <w:bCs/>
          <w:i/>
          <w:iCs/>
        </w:rPr>
        <w:t>tô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và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máy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thi</w:t>
      </w:r>
      <w:proofErr w:type="spellEnd"/>
      <w:r w:rsidRPr="00593C4F">
        <w:rPr>
          <w:b/>
          <w:bCs/>
          <w:i/>
          <w:iCs/>
        </w:rPr>
        <w:t xml:space="preserve"> </w:t>
      </w:r>
      <w:proofErr w:type="spellStart"/>
      <w:r w:rsidRPr="00593C4F">
        <w:rPr>
          <w:b/>
          <w:bCs/>
          <w:i/>
          <w:iCs/>
        </w:rPr>
        <w:t>công</w:t>
      </w:r>
      <w:proofErr w:type="spellEnd"/>
      <w:r w:rsidRPr="00593C4F">
        <w:rPr>
          <w:b/>
          <w:bCs/>
          <w:i/>
          <w:iCs/>
        </w:rPr>
        <w:t xml:space="preserve"> </w:t>
      </w:r>
    </w:p>
    <w:p w14:paraId="11457998" w14:textId="6B1CB02A" w:rsidR="00593C4F" w:rsidRDefault="00593C4F" w:rsidP="00827575">
      <w:pPr>
        <w:jc w:val="center"/>
        <w:rPr>
          <w:lang w:val="vi-VN"/>
        </w:rPr>
      </w:pPr>
    </w:p>
    <w:p w14:paraId="6A07A49E" w14:textId="1CBC5C86" w:rsidR="00442188" w:rsidRPr="00593C4F" w:rsidRDefault="00000000" w:rsidP="00827575">
      <w:pPr>
        <w:jc w:val="center"/>
        <w:rPr>
          <w:b/>
          <w:lang w:val="vi-VN"/>
        </w:rPr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Quý Công </w:t>
      </w:r>
      <w:r w:rsidR="00593C4F">
        <w:t>ty</w:t>
      </w:r>
      <w:r w:rsidR="00593C4F">
        <w:rPr>
          <w:lang w:val="vi-VN"/>
        </w:rPr>
        <w:t>.</w:t>
      </w:r>
    </w:p>
    <w:p w14:paraId="65A432FB" w14:textId="24049F34" w:rsidR="00827575" w:rsidRDefault="00000000" w:rsidP="006E30A2">
      <w:pPr>
        <w:spacing w:before="240" w:after="120" w:line="360" w:lineRule="exact"/>
        <w:ind w:firstLine="567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Thư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r w:rsidR="00827575">
        <w:rPr>
          <w:rFonts w:cs="Times New Roman"/>
          <w:bCs/>
          <w:szCs w:val="26"/>
          <w:lang w:val="en-GB"/>
        </w:rPr>
        <w:t>1749</w:t>
      </w:r>
      <w:r>
        <w:t xml:space="preserve">/2025/CC47-BĐT </w:t>
      </w:r>
      <w:proofErr w:type="spellStart"/>
      <w:r>
        <w:t>ngày</w:t>
      </w:r>
      <w:proofErr w:type="spellEnd"/>
      <w:r>
        <w:t xml:space="preserve"> </w:t>
      </w:r>
      <w:r w:rsidR="00827575">
        <w:t>17</w:t>
      </w:r>
      <w:r>
        <w:t xml:space="preserve">/10/2025 </w:t>
      </w:r>
      <w:proofErr w:type="spellStart"/>
      <w:r>
        <w:t>của</w:t>
      </w:r>
      <w:proofErr w:type="spellEnd"/>
      <w:r>
        <w:t xml:space="preserve"> Công ty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47 </w:t>
      </w:r>
      <w:r w:rsidR="00593C4F">
        <w:rPr>
          <w:lang w:val="vi-VN"/>
        </w:rPr>
        <w:t xml:space="preserve">(CC47)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giá</w:t>
      </w:r>
      <w:proofErr w:type="spellEnd"/>
      <w:r w:rsidR="00593C4F">
        <w:rPr>
          <w:lang w:val="vi-VN"/>
        </w:rPr>
        <w:t xml:space="preserve"> cạnh tranh</w:t>
      </w:r>
      <w:r>
        <w:t xml:space="preserve"> “Cung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hiểm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ô </w:t>
      </w:r>
      <w:proofErr w:type="spellStart"/>
      <w:r>
        <w:t>tô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”, do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thiện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,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bạch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, Ban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thầu</w:t>
      </w:r>
      <w:proofErr w:type="spellEnd"/>
      <w:r w:rsidR="00593C4F">
        <w:rPr>
          <w:lang w:val="vi-VN"/>
        </w:rPr>
        <w:t xml:space="preserve"> CC47 xin</w:t>
      </w:r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báo</w:t>
      </w:r>
      <w:proofErr w:type="spellEnd"/>
      <w:r>
        <w:t>:</w:t>
      </w:r>
    </w:p>
    <w:p w14:paraId="6F6F8EEC" w14:textId="7E193999" w:rsidR="00827575" w:rsidRPr="006E30A2" w:rsidRDefault="00593C4F" w:rsidP="00C82C1F">
      <w:pPr>
        <w:spacing w:before="120" w:after="120" w:line="360" w:lineRule="exact"/>
        <w:ind w:firstLine="567"/>
        <w:jc w:val="both"/>
        <w:rPr>
          <w:lang w:val="vi-VN"/>
        </w:rPr>
      </w:pPr>
      <w:r>
        <w:rPr>
          <w:lang w:val="vi-VN"/>
        </w:rPr>
        <w:t xml:space="preserve">- </w:t>
      </w:r>
      <w:r w:rsidR="00000000">
        <w:t xml:space="preserve">Gia </w:t>
      </w:r>
      <w:proofErr w:type="spellStart"/>
      <w:r w:rsidR="00000000">
        <w:t>hạn</w:t>
      </w:r>
      <w:proofErr w:type="spellEnd"/>
      <w:r w:rsidR="00000000">
        <w:t xml:space="preserve"> </w:t>
      </w:r>
      <w:proofErr w:type="spellStart"/>
      <w:r w:rsidR="00000000">
        <w:t>thời</w:t>
      </w:r>
      <w:proofErr w:type="spellEnd"/>
      <w:r w:rsidR="00000000">
        <w:t xml:space="preserve"> </w:t>
      </w:r>
      <w:proofErr w:type="spellStart"/>
      <w:r w:rsidR="00000000">
        <w:t>gian</w:t>
      </w:r>
      <w:proofErr w:type="spellEnd"/>
      <w:r w:rsidR="00000000">
        <w:t xml:space="preserve"> </w:t>
      </w:r>
      <w:proofErr w:type="spellStart"/>
      <w:r w:rsidR="00000000">
        <w:t>nộp</w:t>
      </w:r>
      <w:proofErr w:type="spellEnd"/>
      <w:r w:rsidR="00000000">
        <w:t xml:space="preserve"> </w:t>
      </w:r>
      <w:proofErr w:type="spellStart"/>
      <w:r w:rsidR="00000000">
        <w:t>hồ</w:t>
      </w:r>
      <w:proofErr w:type="spellEnd"/>
      <w:r w:rsidR="00000000">
        <w:t xml:space="preserve"> </w:t>
      </w:r>
      <w:proofErr w:type="spellStart"/>
      <w:r w:rsidR="00000000">
        <w:t>sơ</w:t>
      </w:r>
      <w:proofErr w:type="spellEnd"/>
      <w:r w:rsidR="00000000">
        <w:t xml:space="preserve"> </w:t>
      </w:r>
      <w:proofErr w:type="spellStart"/>
      <w:r w:rsidR="00000000">
        <w:t>và</w:t>
      </w:r>
      <w:proofErr w:type="spellEnd"/>
      <w:r w:rsidR="00000000">
        <w:t xml:space="preserve"> </w:t>
      </w:r>
      <w:proofErr w:type="spellStart"/>
      <w:r w:rsidR="00000000">
        <w:t>mở</w:t>
      </w:r>
      <w:proofErr w:type="spellEnd"/>
      <w:r w:rsidR="00000000">
        <w:t xml:space="preserve"> </w:t>
      </w:r>
      <w:proofErr w:type="spellStart"/>
      <w:r w:rsidR="006E30A2">
        <w:t>thầu</w:t>
      </w:r>
      <w:proofErr w:type="spellEnd"/>
      <w:r w:rsidR="006E30A2">
        <w:rPr>
          <w:lang w:val="vi-VN"/>
        </w:rPr>
        <w:t xml:space="preserve">: Thời hạn nộp hồ sơ chậm nhất đến </w:t>
      </w:r>
      <w:r w:rsidR="00000000" w:rsidRPr="006E30A2">
        <w:rPr>
          <w:b/>
          <w:bCs/>
        </w:rPr>
        <w:t>14h00</w:t>
      </w:r>
      <w:r w:rsidR="006E30A2" w:rsidRPr="006E30A2">
        <w:rPr>
          <w:b/>
          <w:bCs/>
          <w:lang w:val="vi-VN"/>
        </w:rPr>
        <w:t xml:space="preserve"> </w:t>
      </w:r>
      <w:proofErr w:type="spellStart"/>
      <w:r w:rsidR="00000000" w:rsidRPr="006E30A2">
        <w:rPr>
          <w:b/>
          <w:bCs/>
        </w:rPr>
        <w:t>ngày</w:t>
      </w:r>
      <w:proofErr w:type="spellEnd"/>
      <w:r w:rsidR="00000000" w:rsidRPr="006E30A2">
        <w:rPr>
          <w:b/>
          <w:bCs/>
        </w:rPr>
        <w:t xml:space="preserve"> 06/11/2025</w:t>
      </w:r>
      <w:r w:rsidR="00000000">
        <w:t xml:space="preserve"> (</w:t>
      </w:r>
      <w:proofErr w:type="spellStart"/>
      <w:r w:rsidR="006E30A2">
        <w:t>T</w:t>
      </w:r>
      <w:r w:rsidR="006E30A2">
        <w:t>hời</w:t>
      </w:r>
      <w:proofErr w:type="spellEnd"/>
      <w:r w:rsidR="006E30A2">
        <w:t xml:space="preserve"> </w:t>
      </w:r>
      <w:proofErr w:type="spellStart"/>
      <w:r w:rsidR="006E30A2">
        <w:t>hạn</w:t>
      </w:r>
      <w:proofErr w:type="spellEnd"/>
      <w:r w:rsidR="006E30A2">
        <w:t xml:space="preserve"> </w:t>
      </w:r>
      <w:proofErr w:type="spellStart"/>
      <w:r w:rsidR="006E30A2">
        <w:t>cũ</w:t>
      </w:r>
      <w:proofErr w:type="spellEnd"/>
      <w:r w:rsidR="006E30A2">
        <w:rPr>
          <w:lang w:val="vi-VN"/>
        </w:rPr>
        <w:t xml:space="preserve">: </w:t>
      </w:r>
      <w:r w:rsidR="006E30A2">
        <w:t xml:space="preserve">14h00 </w:t>
      </w:r>
      <w:proofErr w:type="spellStart"/>
      <w:r w:rsidR="006E30A2">
        <w:t>ngày</w:t>
      </w:r>
      <w:proofErr w:type="spellEnd"/>
      <w:r w:rsidR="006E30A2">
        <w:t xml:space="preserve"> 31/10/</w:t>
      </w:r>
      <w:r w:rsidR="006E30A2">
        <w:t>2025</w:t>
      </w:r>
      <w:r w:rsidR="006E30A2">
        <w:rPr>
          <w:lang w:val="vi-VN"/>
        </w:rPr>
        <w:t>).</w:t>
      </w:r>
    </w:p>
    <w:p w14:paraId="729BD6EF" w14:textId="23533FFC" w:rsidR="00827575" w:rsidRDefault="00142393" w:rsidP="00C82C1F">
      <w:pPr>
        <w:spacing w:before="120" w:after="120" w:line="360" w:lineRule="exact"/>
        <w:ind w:firstLine="567"/>
        <w:jc w:val="both"/>
      </w:pPr>
      <w:r>
        <w:rPr>
          <w:lang w:val="vi-VN"/>
        </w:rPr>
        <w:t xml:space="preserve">- </w:t>
      </w:r>
      <w:r w:rsidR="00000000">
        <w:t xml:space="preserve">Các </w:t>
      </w:r>
      <w:proofErr w:type="spellStart"/>
      <w:r w:rsidR="00000000">
        <w:t>nội</w:t>
      </w:r>
      <w:proofErr w:type="spellEnd"/>
      <w:r w:rsidR="00000000">
        <w:t xml:space="preserve"> dung </w:t>
      </w:r>
      <w:proofErr w:type="spellStart"/>
      <w:r w:rsidR="00000000">
        <w:t>khác</w:t>
      </w:r>
      <w:proofErr w:type="spellEnd"/>
      <w:r w:rsidR="00000000">
        <w:t xml:space="preserve"> </w:t>
      </w:r>
      <w:proofErr w:type="spellStart"/>
      <w:r w:rsidR="00000000">
        <w:t>của</w:t>
      </w:r>
      <w:proofErr w:type="spellEnd"/>
      <w:r w:rsidR="00000000">
        <w:t xml:space="preserve"> </w:t>
      </w:r>
      <w:proofErr w:type="spellStart"/>
      <w:r w:rsidR="00000000">
        <w:t>thư</w:t>
      </w:r>
      <w:proofErr w:type="spellEnd"/>
      <w:r w:rsidR="00000000">
        <w:t xml:space="preserve"> </w:t>
      </w:r>
      <w:proofErr w:type="spellStart"/>
      <w:r w:rsidR="00000000">
        <w:t>mời</w:t>
      </w:r>
      <w:proofErr w:type="spellEnd"/>
      <w:r w:rsidR="00000000">
        <w:t xml:space="preserve"> </w:t>
      </w:r>
      <w:proofErr w:type="spellStart"/>
      <w:r w:rsidR="00000000">
        <w:t>chào</w:t>
      </w:r>
      <w:proofErr w:type="spellEnd"/>
      <w:r w:rsidR="00000000">
        <w:t xml:space="preserve"> </w:t>
      </w:r>
      <w:proofErr w:type="spellStart"/>
      <w:r w:rsidR="00000000">
        <w:t>giá</w:t>
      </w:r>
      <w:proofErr w:type="spellEnd"/>
      <w:r w:rsidR="00000000">
        <w:t xml:space="preserve"> (</w:t>
      </w:r>
      <w:proofErr w:type="spellStart"/>
      <w:r w:rsidR="00000000">
        <w:t>yêu</w:t>
      </w:r>
      <w:proofErr w:type="spellEnd"/>
      <w:r w:rsidR="00000000">
        <w:t xml:space="preserve"> </w:t>
      </w:r>
      <w:proofErr w:type="spellStart"/>
      <w:r w:rsidR="00000000">
        <w:t>cầu</w:t>
      </w:r>
      <w:proofErr w:type="spellEnd"/>
      <w:r w:rsidR="00000000">
        <w:t xml:space="preserve"> </w:t>
      </w:r>
      <w:proofErr w:type="spellStart"/>
      <w:r w:rsidR="00000000">
        <w:t>kỹ</w:t>
      </w:r>
      <w:proofErr w:type="spellEnd"/>
      <w:r w:rsidR="00000000">
        <w:t xml:space="preserve"> </w:t>
      </w:r>
      <w:proofErr w:type="spellStart"/>
      <w:r w:rsidR="00000000">
        <w:t>thuật</w:t>
      </w:r>
      <w:proofErr w:type="spellEnd"/>
      <w:r w:rsidR="00000000">
        <w:t xml:space="preserve">, </w:t>
      </w:r>
      <w:proofErr w:type="spellStart"/>
      <w:r w:rsidR="00000000">
        <w:t>hồ</w:t>
      </w:r>
      <w:proofErr w:type="spellEnd"/>
      <w:r w:rsidR="00000000">
        <w:t xml:space="preserve"> </w:t>
      </w:r>
      <w:proofErr w:type="spellStart"/>
      <w:r w:rsidR="00000000">
        <w:t>sơ</w:t>
      </w:r>
      <w:proofErr w:type="spellEnd"/>
      <w:r w:rsidR="00000000">
        <w:t xml:space="preserve"> </w:t>
      </w:r>
      <w:proofErr w:type="spellStart"/>
      <w:r w:rsidR="00000000">
        <w:t>chào</w:t>
      </w:r>
      <w:proofErr w:type="spellEnd"/>
      <w:r w:rsidR="00000000">
        <w:t xml:space="preserve"> </w:t>
      </w:r>
      <w:proofErr w:type="spellStart"/>
      <w:r w:rsidR="00000000">
        <w:t>giá</w:t>
      </w:r>
      <w:proofErr w:type="spellEnd"/>
      <w:r w:rsidR="00000000">
        <w:t xml:space="preserve">, </w:t>
      </w:r>
      <w:proofErr w:type="spellStart"/>
      <w:r w:rsidR="00000000">
        <w:t>hình</w:t>
      </w:r>
      <w:proofErr w:type="spellEnd"/>
      <w:r w:rsidR="00000000">
        <w:t xml:space="preserve"> </w:t>
      </w:r>
      <w:proofErr w:type="spellStart"/>
      <w:r w:rsidR="00000000">
        <w:t>thức</w:t>
      </w:r>
      <w:proofErr w:type="spellEnd"/>
      <w:r w:rsidR="00000000">
        <w:t xml:space="preserve"> </w:t>
      </w:r>
      <w:proofErr w:type="spellStart"/>
      <w:r w:rsidR="00000000">
        <w:t>nộp</w:t>
      </w:r>
      <w:proofErr w:type="spellEnd"/>
      <w:r w:rsidR="00000000">
        <w:t xml:space="preserve">, </w:t>
      </w:r>
      <w:proofErr w:type="spellStart"/>
      <w:r w:rsidR="00000000">
        <w:t>địa</w:t>
      </w:r>
      <w:proofErr w:type="spellEnd"/>
      <w:r w:rsidR="00000000">
        <w:t xml:space="preserve"> </w:t>
      </w:r>
      <w:proofErr w:type="spellStart"/>
      <w:r w:rsidR="00000000">
        <w:t>chỉ</w:t>
      </w:r>
      <w:proofErr w:type="spellEnd"/>
      <w:r w:rsidR="00000000">
        <w:t xml:space="preserve"> </w:t>
      </w:r>
      <w:proofErr w:type="spellStart"/>
      <w:r w:rsidR="00000000">
        <w:t>gửi</w:t>
      </w:r>
      <w:proofErr w:type="spellEnd"/>
      <w:r w:rsidR="00000000">
        <w:t xml:space="preserve"> </w:t>
      </w:r>
      <w:proofErr w:type="spellStart"/>
      <w:r w:rsidR="00000000">
        <w:t>hồ</w:t>
      </w:r>
      <w:proofErr w:type="spellEnd"/>
      <w:r w:rsidR="00000000">
        <w:t xml:space="preserve"> </w:t>
      </w:r>
      <w:proofErr w:type="spellStart"/>
      <w:r w:rsidR="00000000">
        <w:t>sơ</w:t>
      </w:r>
      <w:proofErr w:type="spellEnd"/>
      <w:r w:rsidR="00000000">
        <w:t xml:space="preserve">, ...) </w:t>
      </w:r>
      <w:proofErr w:type="spellStart"/>
      <w:r w:rsidR="00000000">
        <w:t>giữ</w:t>
      </w:r>
      <w:proofErr w:type="spellEnd"/>
      <w:r w:rsidR="00000000">
        <w:t xml:space="preserve"> </w:t>
      </w:r>
      <w:proofErr w:type="spellStart"/>
      <w:r w:rsidR="00000000">
        <w:t>nguyên</w:t>
      </w:r>
      <w:proofErr w:type="spellEnd"/>
      <w:r w:rsidR="00000000">
        <w:t xml:space="preserve">, </w:t>
      </w:r>
      <w:proofErr w:type="spellStart"/>
      <w:r w:rsidR="00000000">
        <w:t>không</w:t>
      </w:r>
      <w:proofErr w:type="spellEnd"/>
      <w:r w:rsidR="00000000">
        <w:t xml:space="preserve"> </w:t>
      </w:r>
      <w:proofErr w:type="spellStart"/>
      <w:r w:rsidR="00000000">
        <w:t>thay</w:t>
      </w:r>
      <w:proofErr w:type="spellEnd"/>
      <w:r w:rsidR="00000000">
        <w:t xml:space="preserve"> </w:t>
      </w:r>
      <w:proofErr w:type="spellStart"/>
      <w:r w:rsidR="00000000">
        <w:t>đổi</w:t>
      </w:r>
      <w:proofErr w:type="spellEnd"/>
      <w:r w:rsidR="00000000">
        <w:t>.</w:t>
      </w:r>
    </w:p>
    <w:p w14:paraId="6C5A062F" w14:textId="3248485A" w:rsidR="00827575" w:rsidRDefault="00000000" w:rsidP="00C82C1F">
      <w:pPr>
        <w:spacing w:before="120" w:after="120" w:line="360" w:lineRule="exact"/>
        <w:ind w:firstLine="567"/>
        <w:jc w:val="both"/>
      </w:pP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Quý Công ty hoàn thiện và nộp hồ sơ chào giá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hạn</w:t>
      </w:r>
      <w:proofErr w:type="spellEnd"/>
      <w:r>
        <w:t xml:space="preserve">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trên</w:t>
      </w:r>
      <w:proofErr w:type="spellEnd"/>
      <w:r>
        <w:t>.</w:t>
      </w:r>
    </w:p>
    <w:p w14:paraId="51324C57" w14:textId="219B138B" w:rsidR="00142393" w:rsidRPr="008F50EA" w:rsidRDefault="00000000" w:rsidP="00C82C1F">
      <w:pPr>
        <w:spacing w:before="120" w:after="120" w:line="360" w:lineRule="exact"/>
        <w:ind w:firstLine="567"/>
        <w:jc w:val="both"/>
        <w:rPr>
          <w:lang w:val="vi-VN"/>
        </w:rPr>
      </w:pPr>
      <w:proofErr w:type="spellStart"/>
      <w:r>
        <w:t>Mọi</w:t>
      </w:r>
      <w:proofErr w:type="spellEnd"/>
      <w:r>
        <w:t xml:space="preserve"> </w:t>
      </w:r>
      <w:proofErr w:type="spellStart"/>
      <w:r>
        <w:t>thắc</w:t>
      </w:r>
      <w:proofErr w:type="spellEnd"/>
      <w:r>
        <w:t xml:space="preserve"> </w:t>
      </w:r>
      <w:proofErr w:type="spellStart"/>
      <w:r>
        <w:t>mắc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hệ</w:t>
      </w:r>
      <w:proofErr w:type="spellEnd"/>
      <w:r w:rsidR="00142393">
        <w:rPr>
          <w:lang w:val="vi-VN"/>
        </w:rPr>
        <w:t xml:space="preserve"> </w:t>
      </w:r>
      <w:r>
        <w:t xml:space="preserve">Thư </w:t>
      </w:r>
      <w:proofErr w:type="spellStart"/>
      <w:r>
        <w:t>ký</w:t>
      </w:r>
      <w:proofErr w:type="spellEnd"/>
      <w:r>
        <w:t xml:space="preserve"> Ban </w:t>
      </w:r>
      <w:proofErr w:type="spellStart"/>
      <w:r>
        <w:t>Đấu</w:t>
      </w:r>
      <w:proofErr w:type="spellEnd"/>
      <w:r>
        <w:t xml:space="preserve"> </w:t>
      </w:r>
      <w:proofErr w:type="spellStart"/>
      <w:r w:rsidR="00142393">
        <w:t>thầu</w:t>
      </w:r>
      <w:proofErr w:type="spellEnd"/>
      <w:r w:rsidR="00142393">
        <w:rPr>
          <w:lang w:val="vi-VN"/>
        </w:rPr>
        <w:t xml:space="preserve">,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 0975.608.</w:t>
      </w:r>
      <w:r w:rsidR="008F50EA">
        <w:t>640</w:t>
      </w:r>
      <w:r w:rsidR="008F50EA">
        <w:rPr>
          <w:lang w:val="vi-VN"/>
        </w:rPr>
        <w:t>,</w:t>
      </w:r>
      <w:r>
        <w:t xml:space="preserve"> </w:t>
      </w:r>
      <w:r w:rsidR="00142393">
        <w:t>E</w:t>
      </w:r>
      <w:r>
        <w:t xml:space="preserve">mail: </w:t>
      </w:r>
      <w:hyperlink r:id="rId7" w:history="1">
        <w:r w:rsidR="00142393" w:rsidRPr="00A765AE">
          <w:rPr>
            <w:rStyle w:val="Hyperlink"/>
          </w:rPr>
          <w:t>bandauthau@xaydung47.vn</w:t>
        </w:r>
      </w:hyperlink>
      <w:r w:rsidR="008F50EA">
        <w:rPr>
          <w:lang w:val="vi-VN"/>
        </w:rPr>
        <w:t>.</w:t>
      </w:r>
    </w:p>
    <w:p w14:paraId="26306589" w14:textId="3C267FA2" w:rsidR="00442188" w:rsidRDefault="00000000" w:rsidP="00C82C1F">
      <w:pPr>
        <w:spacing w:before="120" w:after="120" w:line="360" w:lineRule="exact"/>
        <w:ind w:firstLine="567"/>
        <w:jc w:val="both"/>
      </w:pPr>
      <w:r>
        <w:t xml:space="preserve">Trân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Quý Công ty.</w:t>
      </w:r>
    </w:p>
    <w:p w14:paraId="6C15E205" w14:textId="77777777" w:rsidR="00827575" w:rsidRPr="00827575" w:rsidRDefault="00827575" w:rsidP="00827575">
      <w:pPr>
        <w:spacing w:before="120" w:after="120" w:line="240" w:lineRule="auto"/>
        <w:rPr>
          <w:sz w:val="2"/>
          <w:szCs w:val="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820"/>
        <w:gridCol w:w="4536"/>
        <w:gridCol w:w="284"/>
      </w:tblGrid>
      <w:tr w:rsidR="00827575" w:rsidRPr="00794880" w14:paraId="178143FD" w14:textId="77777777" w:rsidTr="00827575">
        <w:trPr>
          <w:trHeight w:val="350"/>
        </w:trPr>
        <w:tc>
          <w:tcPr>
            <w:tcW w:w="4820" w:type="dxa"/>
            <w:shd w:val="clear" w:color="000000" w:fill="FFFFFF"/>
            <w:noWrap/>
            <w:vAlign w:val="center"/>
            <w:hideMark/>
          </w:tcPr>
          <w:p w14:paraId="34D1C2DC" w14:textId="77777777" w:rsidR="00827575" w:rsidRPr="005A7022" w:rsidRDefault="00827575" w:rsidP="0039012E">
            <w:pPr>
              <w:spacing w:after="0" w:line="240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5A7022">
              <w:rPr>
                <w:rFonts w:cs="Times New Roman"/>
                <w:b/>
                <w:i/>
                <w:sz w:val="24"/>
                <w:szCs w:val="24"/>
              </w:rPr>
              <w:t>N</w:t>
            </w:r>
            <w:r w:rsidRPr="005A7022">
              <w:rPr>
                <w:rFonts w:cs="Times New Roman"/>
                <w:b/>
                <w:i/>
                <w:sz w:val="24"/>
                <w:szCs w:val="24"/>
                <w:lang w:val="vi-VN"/>
              </w:rPr>
              <w:t xml:space="preserve">ơi nhận: </w:t>
            </w:r>
          </w:p>
          <w:p w14:paraId="6E2D4B29" w14:textId="77777777" w:rsidR="00827575" w:rsidRPr="00593C4F" w:rsidRDefault="00827575" w:rsidP="00593C4F">
            <w:pPr>
              <w:spacing w:before="60" w:after="60" w:line="240" w:lineRule="auto"/>
              <w:rPr>
                <w:rFonts w:cs="Times New Roman"/>
                <w:bCs/>
                <w:sz w:val="22"/>
              </w:rPr>
            </w:pPr>
            <w:r w:rsidRPr="00593C4F">
              <w:rPr>
                <w:rFonts w:cs="Times New Roman"/>
                <w:bCs/>
                <w:sz w:val="22"/>
              </w:rPr>
              <w:t xml:space="preserve">- Như </w:t>
            </w:r>
            <w:proofErr w:type="spellStart"/>
            <w:r w:rsidRPr="00593C4F">
              <w:rPr>
                <w:rFonts w:cs="Times New Roman"/>
                <w:bCs/>
                <w:sz w:val="22"/>
              </w:rPr>
              <w:t>trên</w:t>
            </w:r>
            <w:proofErr w:type="spellEnd"/>
            <w:r w:rsidRPr="00593C4F">
              <w:rPr>
                <w:rFonts w:cs="Times New Roman"/>
                <w:bCs/>
                <w:sz w:val="22"/>
              </w:rPr>
              <w:t>;</w:t>
            </w:r>
          </w:p>
          <w:p w14:paraId="5AA94A8C" w14:textId="77777777" w:rsidR="00827575" w:rsidRPr="00593C4F" w:rsidRDefault="00827575" w:rsidP="00593C4F">
            <w:pPr>
              <w:spacing w:before="60" w:after="60" w:line="240" w:lineRule="auto"/>
              <w:rPr>
                <w:rFonts w:cs="Times New Roman"/>
                <w:bCs/>
                <w:sz w:val="22"/>
              </w:rPr>
            </w:pPr>
            <w:r w:rsidRPr="00593C4F">
              <w:rPr>
                <w:rFonts w:cs="Times New Roman"/>
                <w:bCs/>
                <w:sz w:val="22"/>
              </w:rPr>
              <w:t>- Ban TGĐ (b/c)</w:t>
            </w:r>
          </w:p>
          <w:p w14:paraId="2B9DB101" w14:textId="7456B8E1" w:rsidR="00827575" w:rsidRPr="00593C4F" w:rsidRDefault="00827575" w:rsidP="00593C4F">
            <w:pPr>
              <w:spacing w:before="60" w:after="60" w:line="240" w:lineRule="auto"/>
              <w:rPr>
                <w:rFonts w:cs="Times New Roman"/>
                <w:bCs/>
                <w:sz w:val="22"/>
              </w:rPr>
            </w:pPr>
            <w:r w:rsidRPr="00593C4F">
              <w:rPr>
                <w:rFonts w:cs="Times New Roman"/>
                <w:bCs/>
                <w:sz w:val="22"/>
              </w:rPr>
              <w:t xml:space="preserve">- Ban </w:t>
            </w:r>
            <w:r w:rsidR="00593C4F" w:rsidRPr="00593C4F">
              <w:rPr>
                <w:rFonts w:cs="Times New Roman"/>
                <w:bCs/>
                <w:sz w:val="22"/>
              </w:rPr>
              <w:t>KSCP</w:t>
            </w:r>
            <w:r w:rsidR="00593C4F" w:rsidRPr="00593C4F">
              <w:rPr>
                <w:rFonts w:cs="Times New Roman"/>
                <w:bCs/>
                <w:sz w:val="22"/>
                <w:lang w:val="vi-VN"/>
              </w:rPr>
              <w:t>&amp;HĐ</w:t>
            </w:r>
            <w:r w:rsidRPr="00593C4F">
              <w:rPr>
                <w:rFonts w:cs="Times New Roman"/>
                <w:bCs/>
                <w:sz w:val="22"/>
              </w:rPr>
              <w:t xml:space="preserve">, </w:t>
            </w:r>
            <w:proofErr w:type="spellStart"/>
            <w:r w:rsidRPr="00593C4F">
              <w:rPr>
                <w:rFonts w:cs="Times New Roman"/>
                <w:bCs/>
                <w:sz w:val="22"/>
              </w:rPr>
              <w:t>Đấu</w:t>
            </w:r>
            <w:proofErr w:type="spellEnd"/>
            <w:r w:rsidRPr="00593C4F">
              <w:rPr>
                <w:rFonts w:cs="Times New Roman"/>
                <w:bCs/>
                <w:sz w:val="22"/>
              </w:rPr>
              <w:t xml:space="preserve"> </w:t>
            </w:r>
            <w:proofErr w:type="spellStart"/>
            <w:r w:rsidRPr="00593C4F">
              <w:rPr>
                <w:rFonts w:cs="Times New Roman"/>
                <w:bCs/>
                <w:sz w:val="22"/>
              </w:rPr>
              <w:t>thầu</w:t>
            </w:r>
            <w:proofErr w:type="spellEnd"/>
            <w:r w:rsidRPr="00593C4F">
              <w:rPr>
                <w:rFonts w:cs="Times New Roman"/>
                <w:bCs/>
                <w:sz w:val="22"/>
              </w:rPr>
              <w:t>;</w:t>
            </w:r>
          </w:p>
          <w:p w14:paraId="5B9C4C87" w14:textId="6B7B9A07" w:rsidR="00827575" w:rsidRPr="00593C4F" w:rsidRDefault="00827575" w:rsidP="00593C4F">
            <w:pPr>
              <w:spacing w:before="60" w:after="60" w:line="240" w:lineRule="auto"/>
              <w:rPr>
                <w:rFonts w:cs="Times New Roman"/>
                <w:bCs/>
                <w:sz w:val="22"/>
              </w:rPr>
            </w:pPr>
            <w:r w:rsidRPr="00593C4F">
              <w:rPr>
                <w:rFonts w:cs="Times New Roman"/>
                <w:bCs/>
                <w:sz w:val="22"/>
              </w:rPr>
              <w:t xml:space="preserve">- Lưu: </w:t>
            </w:r>
            <w:r w:rsidR="00593C4F" w:rsidRPr="00593C4F">
              <w:rPr>
                <w:rFonts w:cs="Times New Roman"/>
                <w:bCs/>
                <w:sz w:val="22"/>
              </w:rPr>
              <w:t>VTTB</w:t>
            </w:r>
            <w:r w:rsidR="00593C4F" w:rsidRPr="00593C4F">
              <w:rPr>
                <w:rFonts w:cs="Times New Roman"/>
                <w:bCs/>
                <w:sz w:val="22"/>
                <w:lang w:val="vi-VN"/>
              </w:rPr>
              <w:t xml:space="preserve">, </w:t>
            </w:r>
            <w:r w:rsidRPr="00593C4F">
              <w:rPr>
                <w:rFonts w:cs="Times New Roman"/>
                <w:bCs/>
                <w:sz w:val="22"/>
              </w:rPr>
              <w:t>HC.</w:t>
            </w:r>
          </w:p>
          <w:p w14:paraId="1630B6BB" w14:textId="77777777" w:rsidR="00827575" w:rsidRPr="00794880" w:rsidRDefault="00827575" w:rsidP="0039012E">
            <w:pPr>
              <w:spacing w:after="0" w:line="240" w:lineRule="auto"/>
              <w:rPr>
                <w:rFonts w:cs="Times New Roman"/>
                <w:bCs/>
              </w:rPr>
            </w:pPr>
          </w:p>
          <w:p w14:paraId="65DED5AF" w14:textId="77777777" w:rsidR="00827575" w:rsidRPr="00794880" w:rsidRDefault="00827575" w:rsidP="0039012E">
            <w:pPr>
              <w:spacing w:after="0" w:line="240" w:lineRule="auto"/>
              <w:jc w:val="center"/>
              <w:rPr>
                <w:rFonts w:cs="Times New Roman"/>
                <w:bCs/>
                <w:szCs w:val="26"/>
              </w:rPr>
            </w:pPr>
          </w:p>
        </w:tc>
        <w:tc>
          <w:tcPr>
            <w:tcW w:w="4536" w:type="dxa"/>
            <w:shd w:val="clear" w:color="000000" w:fill="FFFFFF"/>
          </w:tcPr>
          <w:p w14:paraId="30B88BCB" w14:textId="77777777" w:rsidR="00827575" w:rsidRPr="0005795A" w:rsidRDefault="00827575" w:rsidP="0039012E">
            <w:pPr>
              <w:spacing w:after="0" w:line="240" w:lineRule="auto"/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BAN ĐẤU THẦU</w:t>
            </w:r>
          </w:p>
        </w:tc>
        <w:tc>
          <w:tcPr>
            <w:tcW w:w="284" w:type="dxa"/>
            <w:shd w:val="clear" w:color="000000" w:fill="FFFFFF"/>
          </w:tcPr>
          <w:p w14:paraId="32D7AFD5" w14:textId="77777777" w:rsidR="00827575" w:rsidRPr="00794880" w:rsidRDefault="00827575" w:rsidP="0039012E">
            <w:pPr>
              <w:spacing w:after="0" w:line="240" w:lineRule="auto"/>
              <w:rPr>
                <w:rFonts w:cs="Times New Roman"/>
                <w:bCs/>
                <w:szCs w:val="26"/>
              </w:rPr>
            </w:pPr>
          </w:p>
        </w:tc>
      </w:tr>
    </w:tbl>
    <w:p w14:paraId="29B4124F" w14:textId="728D6111" w:rsidR="00442188" w:rsidRDefault="00442188" w:rsidP="00827575"/>
    <w:sectPr w:rsidR="00442188" w:rsidSect="00827575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3471912">
    <w:abstractNumId w:val="8"/>
  </w:num>
  <w:num w:numId="2" w16cid:durableId="1028916420">
    <w:abstractNumId w:val="6"/>
  </w:num>
  <w:num w:numId="3" w16cid:durableId="13924494">
    <w:abstractNumId w:val="5"/>
  </w:num>
  <w:num w:numId="4" w16cid:durableId="1890605682">
    <w:abstractNumId w:val="4"/>
  </w:num>
  <w:num w:numId="5" w16cid:durableId="2077360840">
    <w:abstractNumId w:val="7"/>
  </w:num>
  <w:num w:numId="6" w16cid:durableId="1855533281">
    <w:abstractNumId w:val="3"/>
  </w:num>
  <w:num w:numId="7" w16cid:durableId="1669820875">
    <w:abstractNumId w:val="2"/>
  </w:num>
  <w:num w:numId="8" w16cid:durableId="1699888474">
    <w:abstractNumId w:val="1"/>
  </w:num>
  <w:num w:numId="9" w16cid:durableId="75309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42393"/>
    <w:rsid w:val="0015074B"/>
    <w:rsid w:val="0029639D"/>
    <w:rsid w:val="00305CB2"/>
    <w:rsid w:val="00326F90"/>
    <w:rsid w:val="003F28EF"/>
    <w:rsid w:val="00442188"/>
    <w:rsid w:val="004733C1"/>
    <w:rsid w:val="00540CD5"/>
    <w:rsid w:val="00593C4F"/>
    <w:rsid w:val="006E30A2"/>
    <w:rsid w:val="007727A7"/>
    <w:rsid w:val="00827575"/>
    <w:rsid w:val="00854592"/>
    <w:rsid w:val="008F50EA"/>
    <w:rsid w:val="00994270"/>
    <w:rsid w:val="00AA1D8D"/>
    <w:rsid w:val="00B47730"/>
    <w:rsid w:val="00C82C1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9E37E9"/>
  <w14:defaultImageDpi w14:val="300"/>
  <w15:docId w15:val="{4A9C83B8-4E61-4529-9BDD-58471869D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14239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2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ndauthau@xaydung47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Thanh Phan Văn</cp:lastModifiedBy>
  <cp:revision>11</cp:revision>
  <dcterms:created xsi:type="dcterms:W3CDTF">2013-12-23T23:15:00Z</dcterms:created>
  <dcterms:modified xsi:type="dcterms:W3CDTF">2025-10-31T03:18:00Z</dcterms:modified>
  <cp:category/>
</cp:coreProperties>
</file>